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41C279A6"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F5526D">
        <w:t>E-componenten</w:t>
      </w:r>
      <w:r w:rsidR="00BB47D4">
        <w:t xml:space="preserve"> </w:t>
      </w:r>
      <w:r w:rsidR="00F93025">
        <w:t>bestaand</w:t>
      </w:r>
      <w:r w:rsidR="00BB47D4">
        <w:t xml:space="preserve"> areaal en onderhoud</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66C41DA6"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F5526D">
        <w:t>E-componenten</w:t>
      </w:r>
      <w:r w:rsidR="00943DB0">
        <w:t xml:space="preserve"> bestaand areaal en onderhoud</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057BF"/>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8386A"/>
    <w:rsid w:val="0088501B"/>
    <w:rsid w:val="008D2753"/>
    <w:rsid w:val="008E3581"/>
    <w:rsid w:val="00905289"/>
    <w:rsid w:val="00943DB0"/>
    <w:rsid w:val="009C5CF5"/>
    <w:rsid w:val="00A32591"/>
    <w:rsid w:val="00A77ABF"/>
    <w:rsid w:val="00A863E9"/>
    <w:rsid w:val="00B022C4"/>
    <w:rsid w:val="00B55817"/>
    <w:rsid w:val="00B559E9"/>
    <w:rsid w:val="00B66019"/>
    <w:rsid w:val="00B72222"/>
    <w:rsid w:val="00B80650"/>
    <w:rsid w:val="00BB1AFA"/>
    <w:rsid w:val="00BB47D4"/>
    <w:rsid w:val="00C36FAA"/>
    <w:rsid w:val="00C71133"/>
    <w:rsid w:val="00CA55CC"/>
    <w:rsid w:val="00CB3317"/>
    <w:rsid w:val="00DA3555"/>
    <w:rsid w:val="00E456EE"/>
    <w:rsid w:val="00ED7AB9"/>
    <w:rsid w:val="00EE3B54"/>
    <w:rsid w:val="00EE5BBE"/>
    <w:rsid w:val="00F5526D"/>
    <w:rsid w:val="00F65492"/>
    <w:rsid w:val="00F93025"/>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SW00-254672864-9809</_dlc_DocId>
    <_dlc_DocIdUrl xmlns="d1f4ca02-a417-4920-a040-35718d15cf76">
      <Url>https://samenwerken.sp01.intranet.rws.nl/sites/M241218699/_layouts/15/DocIdRedir.aspx?ID=SW00-254672864-9809</Url>
      <Description>SW00-254672864-9809</Description>
    </_dlc_DocIdUrl>
  </documentManagement>
</p:properties>
</file>

<file path=customXml/itemProps1.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3.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4.xml><?xml version="1.0" encoding="utf-8"?>
<ds:datastoreItem xmlns:ds="http://schemas.openxmlformats.org/officeDocument/2006/customXml" ds:itemID="{B1664E86-18FA-482D-9568-A828759CD9A5}">
  <ds:schemaRefs>
    <ds:schemaRef ds:uri="d1f4ca02-a417-4920-a040-35718d15cf76"/>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4915</Characters>
  <Application>Microsoft Office Word</Application>
  <DocSecurity>0</DocSecurity>
  <Lines>40</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3</cp:revision>
  <dcterms:created xsi:type="dcterms:W3CDTF">2026-03-19T15:58:00Z</dcterms:created>
  <dcterms:modified xsi:type="dcterms:W3CDTF">2026-03-19T15:58:00Z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60f1da5a-7362-4546-a8a1-d09e7afab81f</vt:lpwstr>
  </property>
</Properties>
</file>